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2221038" name="019d8ff5-80d4-7cd4-a40b-154681a969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201624" name="019d8ff5-80d4-7cd4-a40b-154681a969f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95132182" name="019d8ff5-ad2e-7da5-9c7e-4717bd0a7a3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0121407" name="019d8ff5-ad2e-7da5-9c7e-4717bd0a7a3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0487984" name="019d8ff9-9c96-7e42-8e3f-6431338477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0457182" name="019d8ff9-9c96-7e42-8e3f-64313384777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04257228" name="019d8ff9-c6c8-7407-b8b7-3509ec4b8c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9508024" name="019d8ff9-c6c8-7407-b8b7-3509ec4b8ce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Türblatt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6400361" name="019d8ffb-4054-7b74-a3bc-900229ca290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6913287" name="019d8ffb-4054-7b74-a3bc-900229ca290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4554019" name="019d8ffb-6f66-7fd2-9160-0b684f69fd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4085964" name="019d8ffb-6f66-7fd2-9160-0b684f69fd3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Elektrotableau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3010521" name="019d9045-1554-7437-b5a3-a6da0e086a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0156278" name="019d9045-1554-7437-b5a3-a6da0e086af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85564903" name="019d9045-3cea-7245-a879-4c644c3977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2703941" name="019d9045-3cea-7245-a879-4c644c39771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02142205" name="019d904a-6d52-749e-bf4f-b505cf13029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2451276" name="019d904a-6d52-749e-bf4f-b505cf13029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28000877" name="019d904a-8ba5-7d1d-a04e-937fc1e2b2f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7240190" name="019d904a-8ba5-7d1d-a04e-937fc1e2b2f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EFH.Kuppelstrasse 19 Kuppelstrasse 19, 8800 Thalwil</w:t>
          </w:r>
        </w:p>
        <w:p>
          <w:pPr>
            <w:spacing w:before="0" w:after="0"/>
          </w:pPr>
          <w:r>
            <w:t>DN 850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